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B7178C" w14:textId="2AA58D2E" w:rsidR="00C77326" w:rsidRPr="00622FE2" w:rsidRDefault="001D633E" w:rsidP="00622FE2">
      <w:pPr>
        <w:rPr>
          <w:b/>
          <w:bCs/>
          <w:color w:val="365F91" w:themeColor="accent1" w:themeShade="BF"/>
          <w:sz w:val="36"/>
          <w:szCs w:val="36"/>
          <w:lang w:val="da-DK"/>
        </w:rPr>
      </w:pPr>
      <w:r w:rsidRPr="00622FE2">
        <w:rPr>
          <w:b/>
          <w:bCs/>
          <w:color w:val="365F91" w:themeColor="accent1" w:themeShade="BF"/>
          <w:sz w:val="36"/>
          <w:szCs w:val="36"/>
          <w:lang w:val="da-DK"/>
        </w:rPr>
        <w:t>D</w:t>
      </w:r>
      <w:r w:rsidR="00000000" w:rsidRPr="00622FE2">
        <w:rPr>
          <w:b/>
          <w:bCs/>
          <w:color w:val="365F91" w:themeColor="accent1" w:themeShade="BF"/>
          <w:sz w:val="36"/>
          <w:szCs w:val="36"/>
          <w:lang w:val="da-DK"/>
        </w:rPr>
        <w:t>iætist for en bjergbestiger</w:t>
      </w:r>
      <w:r w:rsidRPr="00622FE2">
        <w:rPr>
          <w:b/>
          <w:bCs/>
          <w:color w:val="365F91" w:themeColor="accent1" w:themeShade="BF"/>
          <w:sz w:val="36"/>
          <w:szCs w:val="36"/>
          <w:lang w:val="da-DK"/>
        </w:rPr>
        <w:t xml:space="preserve"> </w:t>
      </w:r>
      <w:r w:rsidRPr="00622FE2">
        <w:rPr>
          <w:b/>
          <w:bCs/>
          <w:color w:val="365F91" w:themeColor="accent1" w:themeShade="BF"/>
          <w:sz w:val="36"/>
          <w:szCs w:val="36"/>
        </w:rPr>
        <w:fldChar w:fldCharType="begin"/>
      </w:r>
      <w:r w:rsidRPr="00622FE2">
        <w:rPr>
          <w:b/>
          <w:bCs/>
          <w:color w:val="365F91" w:themeColor="accent1" w:themeShade="BF"/>
          <w:sz w:val="36"/>
          <w:szCs w:val="36"/>
        </w:rPr>
        <w:instrText xml:space="preserve"> INCLUDEPICTURE "/Users/CarolineLerche/Library/Group Containers/UBF8T346G9.ms/WebArchiveCopyPasteTempFiles/com.microsoft.Word/DODAbout.jpg" \* MERGEFORMATINET </w:instrText>
      </w:r>
      <w:r w:rsidRPr="00622FE2">
        <w:rPr>
          <w:b/>
          <w:bCs/>
          <w:color w:val="365F91" w:themeColor="accent1" w:themeShade="BF"/>
          <w:sz w:val="36"/>
          <w:szCs w:val="36"/>
        </w:rPr>
        <w:fldChar w:fldCharType="separate"/>
      </w:r>
      <w:r w:rsidRPr="00622FE2">
        <w:rPr>
          <w:b/>
          <w:bCs/>
          <w:color w:val="365F91" w:themeColor="accent1" w:themeShade="BF"/>
          <w:sz w:val="36"/>
          <w:szCs w:val="36"/>
        </w:rPr>
        <w:fldChar w:fldCharType="end"/>
      </w:r>
    </w:p>
    <w:p w14:paraId="4F852486" w14:textId="2C25E3EC" w:rsidR="001D633E" w:rsidRDefault="00F75BC3">
      <w:pPr>
        <w:rPr>
          <w:i/>
          <w:iCs/>
          <w:lang w:val="da-DK"/>
        </w:rPr>
      </w:pPr>
      <w:r w:rsidRPr="001D633E">
        <w:rPr>
          <w:noProof/>
          <w:sz w:val="36"/>
          <w:szCs w:val="36"/>
        </w:rPr>
        <w:drawing>
          <wp:anchor distT="0" distB="0" distL="114300" distR="114300" simplePos="0" relativeHeight="251659264" behindDoc="0" locked="0" layoutInCell="1" allowOverlap="1" wp14:anchorId="58594FCE" wp14:editId="54A19578">
            <wp:simplePos x="0" y="0"/>
            <wp:positionH relativeFrom="column">
              <wp:posOffset>3925579</wp:posOffset>
            </wp:positionH>
            <wp:positionV relativeFrom="paragraph">
              <wp:posOffset>98273</wp:posOffset>
            </wp:positionV>
            <wp:extent cx="2454910" cy="2454910"/>
            <wp:effectExtent l="0" t="0" r="0" b="0"/>
            <wp:wrapSquare wrapText="bothSides"/>
            <wp:docPr id="1879242354" name="Billede 1" descr="Forside B - Din online diæt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rside B - Din online diætist"/>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454910" cy="24549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193BFCC" w14:textId="6BF16255" w:rsidR="001D633E" w:rsidRDefault="00000000">
      <w:pPr>
        <w:rPr>
          <w:i/>
          <w:iCs/>
          <w:lang w:val="da-DK"/>
        </w:rPr>
      </w:pPr>
      <w:r w:rsidRPr="001D633E">
        <w:rPr>
          <w:i/>
          <w:iCs/>
          <w:lang w:val="da-DK"/>
        </w:rPr>
        <w:t>Forestil dig, at du arbejder som diætist for den erfarne bjergbestiger Sirius Andersen, som skal bestige Mount Elgon i Østafrika. Turen tager 6 dage, og han skal bære det meste af sin egen mad. Det betyder, at kosten skal være energirig, let at transportere, have høj holdbarhed og være nem at tilberede i koldt, tyndt luftlag.</w:t>
      </w:r>
      <w:r w:rsidR="001D633E">
        <w:rPr>
          <w:i/>
          <w:iCs/>
          <w:lang w:val="da-DK"/>
        </w:rPr>
        <w:t xml:space="preserve"> Sirius har været forbi til en indledende samtale, hvor du ud fra kropsvægt og forventet aktivitetsniveau har beregnet hans daglige energibehov på turen til 5000 kcal. Du skal nu forberede en kostplan til Sirius, som kan præsenteres ved næste konsultation.</w:t>
      </w:r>
    </w:p>
    <w:p w14:paraId="4A479302" w14:textId="0161B163" w:rsidR="00F75BC3" w:rsidRPr="001D633E" w:rsidRDefault="00F75BC3">
      <w:pPr>
        <w:rPr>
          <w:i/>
          <w:iCs/>
          <w:lang w:val="da-DK"/>
        </w:rPr>
      </w:pPr>
      <w:r>
        <w:rPr>
          <w:noProof/>
          <w:lang w:val="da-DK"/>
        </w:rPr>
        <w:drawing>
          <wp:anchor distT="0" distB="0" distL="114300" distR="114300" simplePos="0" relativeHeight="251663360" behindDoc="0" locked="0" layoutInCell="1" allowOverlap="1" wp14:anchorId="2FCD55F0" wp14:editId="2D9BD5CF">
            <wp:simplePos x="0" y="0"/>
            <wp:positionH relativeFrom="column">
              <wp:posOffset>3928745</wp:posOffset>
            </wp:positionH>
            <wp:positionV relativeFrom="paragraph">
              <wp:posOffset>487680</wp:posOffset>
            </wp:positionV>
            <wp:extent cx="2451735" cy="1318895"/>
            <wp:effectExtent l="0" t="0" r="0" b="1905"/>
            <wp:wrapSquare wrapText="bothSides"/>
            <wp:docPr id="2076954328" name="Billede 5" descr="Et billede, der indeholder sky, udendørs, natur, græs&#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954328" name="Billede 5" descr="Et billede, der indeholder sky, udendørs, natur, græs&#10;&#10;AI-genereret indhold kan være ukorrekt."/>
                    <pic:cNvPicPr/>
                  </pic:nvPicPr>
                  <pic:blipFill>
                    <a:blip r:embed="rId7"/>
                    <a:stretch>
                      <a:fillRect/>
                    </a:stretch>
                  </pic:blipFill>
                  <pic:spPr>
                    <a:xfrm>
                      <a:off x="0" y="0"/>
                      <a:ext cx="2451735" cy="1318895"/>
                    </a:xfrm>
                    <a:prstGeom prst="rect">
                      <a:avLst/>
                    </a:prstGeom>
                  </pic:spPr>
                </pic:pic>
              </a:graphicData>
            </a:graphic>
            <wp14:sizeRelH relativeFrom="page">
              <wp14:pctWidth>0</wp14:pctWidth>
            </wp14:sizeRelH>
            <wp14:sizeRelV relativeFrom="page">
              <wp14:pctHeight>0</wp14:pctHeight>
            </wp14:sizeRelV>
          </wp:anchor>
        </w:drawing>
      </w:r>
      <w:r>
        <w:rPr>
          <w:i/>
          <w:iCs/>
          <w:lang w:val="da-DK"/>
        </w:rPr>
        <w:t>Jeres svar skal afleveres på elevfeedback (gruppeaflevering ok)</w:t>
      </w:r>
    </w:p>
    <w:p w14:paraId="2C8CEFED" w14:textId="3A76FA00" w:rsidR="00C77326" w:rsidRPr="001D633E" w:rsidRDefault="001D633E">
      <w:pPr>
        <w:pStyle w:val="Overskrift1"/>
        <w:rPr>
          <w:lang w:val="da-DK"/>
        </w:rPr>
      </w:pPr>
      <w:r>
        <w:rPr>
          <w:lang w:val="da-DK"/>
        </w:rPr>
        <w:t>O</w:t>
      </w:r>
      <w:r w:rsidR="00000000" w:rsidRPr="001D633E">
        <w:rPr>
          <w:lang w:val="da-DK"/>
        </w:rPr>
        <w:t xml:space="preserve">pgave 1: Forstå bjergbestigningens krav </w:t>
      </w:r>
    </w:p>
    <w:p w14:paraId="1E89A43B" w14:textId="64B68E54" w:rsidR="00F75BC3" w:rsidRPr="001D633E" w:rsidRDefault="00000000">
      <w:pPr>
        <w:rPr>
          <w:lang w:val="da-DK"/>
        </w:rPr>
      </w:pPr>
      <w:r w:rsidRPr="001D633E">
        <w:rPr>
          <w:lang w:val="da-DK"/>
        </w:rPr>
        <w:t>Giv en kort</w:t>
      </w:r>
      <w:r w:rsidR="001D633E">
        <w:rPr>
          <w:lang w:val="da-DK"/>
        </w:rPr>
        <w:t xml:space="preserve"> </w:t>
      </w:r>
      <w:r w:rsidRPr="001D633E">
        <w:rPr>
          <w:lang w:val="da-DK"/>
        </w:rPr>
        <w:t>forklaring (5–7 punkter) på, hv</w:t>
      </w:r>
      <w:r w:rsidR="00F75BC3">
        <w:rPr>
          <w:lang w:val="da-DK"/>
        </w:rPr>
        <w:t xml:space="preserve">ilke krav turen vil stille til Sirius. </w:t>
      </w:r>
      <w:r w:rsidRPr="001D633E">
        <w:rPr>
          <w:lang w:val="da-DK"/>
        </w:rPr>
        <w:t>Kom bl.a. ind på energiforbrug, brug af kulhydrater, fedt og proteiner, væsketab, temperaturregulering og højdernes påvirkning.</w:t>
      </w:r>
    </w:p>
    <w:p w14:paraId="024671E1" w14:textId="4FAE38F8" w:rsidR="00C77326" w:rsidRPr="001D633E" w:rsidRDefault="001D633E">
      <w:pPr>
        <w:pStyle w:val="Overskrift1"/>
        <w:rPr>
          <w:lang w:val="da-DK"/>
        </w:rPr>
      </w:pPr>
      <w:r>
        <w:rPr>
          <w:lang w:val="da-DK"/>
        </w:rPr>
        <w:t>O</w:t>
      </w:r>
      <w:r w:rsidR="00000000" w:rsidRPr="001D633E">
        <w:rPr>
          <w:lang w:val="da-DK"/>
        </w:rPr>
        <w:t xml:space="preserve">pgave 2: Gør dig bekendt med 'bjergbestiger-mad' </w:t>
      </w:r>
    </w:p>
    <w:p w14:paraId="638B7F68" w14:textId="5C435233" w:rsidR="00C77326" w:rsidRPr="001D633E" w:rsidRDefault="00000000">
      <w:pPr>
        <w:rPr>
          <w:lang w:val="da-DK"/>
        </w:rPr>
      </w:pPr>
      <w:r w:rsidRPr="001D633E">
        <w:rPr>
          <w:lang w:val="da-DK"/>
        </w:rPr>
        <w:t xml:space="preserve">Undersøg </w:t>
      </w:r>
      <w:r w:rsidR="001D633E">
        <w:rPr>
          <w:lang w:val="da-DK"/>
        </w:rPr>
        <w:t xml:space="preserve">på nettet </w:t>
      </w:r>
      <w:r w:rsidRPr="001D633E">
        <w:rPr>
          <w:lang w:val="da-DK"/>
        </w:rPr>
        <w:t>hvilke fødevarer bjergbestigere normalt medbringer. Fokuser på holdbarhed, energitæthed, vægt og tilberedning. Lav en liste med mindst 10 realistiske fødevarer.</w:t>
      </w:r>
    </w:p>
    <w:p w14:paraId="79A39B3C" w14:textId="34C65718" w:rsidR="00C77326" w:rsidRPr="001D633E" w:rsidRDefault="001D633E">
      <w:pPr>
        <w:pStyle w:val="Overskrift1"/>
        <w:rPr>
          <w:lang w:val="da-DK"/>
        </w:rPr>
      </w:pPr>
      <w:r>
        <w:rPr>
          <w:lang w:val="da-DK"/>
        </w:rPr>
        <w:t>O</w:t>
      </w:r>
      <w:r w:rsidR="00000000" w:rsidRPr="001D633E">
        <w:rPr>
          <w:lang w:val="da-DK"/>
        </w:rPr>
        <w:t>pgave 3: Udarbejd en dagskostplan</w:t>
      </w:r>
    </w:p>
    <w:p w14:paraId="14875791" w14:textId="1A8BEF87" w:rsidR="00C77326" w:rsidRPr="001D633E" w:rsidRDefault="00000000">
      <w:pPr>
        <w:rPr>
          <w:lang w:val="da-DK"/>
        </w:rPr>
      </w:pPr>
      <w:r w:rsidRPr="001D633E">
        <w:rPr>
          <w:lang w:val="da-DK"/>
        </w:rPr>
        <w:t xml:space="preserve">Sirius har et </w:t>
      </w:r>
      <w:r w:rsidR="001D633E">
        <w:rPr>
          <w:lang w:val="da-DK"/>
        </w:rPr>
        <w:t xml:space="preserve">forventet </w:t>
      </w:r>
      <w:r w:rsidRPr="001D633E">
        <w:rPr>
          <w:lang w:val="da-DK"/>
        </w:rPr>
        <w:t>dagligt energi</w:t>
      </w:r>
      <w:r w:rsidR="001D633E">
        <w:rPr>
          <w:lang w:val="da-DK"/>
        </w:rPr>
        <w:t>behov</w:t>
      </w:r>
      <w:r w:rsidRPr="001D633E">
        <w:rPr>
          <w:lang w:val="da-DK"/>
        </w:rPr>
        <w:t xml:space="preserve"> på ca. 5000 kcal med 55–60% kulhydrat, 25–30% fedt og 15–20% protein. Lav en realistisk kostplan for én dag, inklusive måltider og snacks. Angiv mængder</w:t>
      </w:r>
      <w:r w:rsidR="001D633E">
        <w:rPr>
          <w:lang w:val="da-DK"/>
        </w:rPr>
        <w:t xml:space="preserve"> så kostplanen nogenlunde rammer energibehov og fordeling af fedt/protein/kulhydrat.</w:t>
      </w:r>
    </w:p>
    <w:p w14:paraId="27371870" w14:textId="5AED22A8" w:rsidR="00C77326" w:rsidRPr="001D633E" w:rsidRDefault="00F75BC3">
      <w:pPr>
        <w:pStyle w:val="Overskrift1"/>
        <w:rPr>
          <w:lang w:val="da-DK"/>
        </w:rPr>
      </w:pPr>
      <w:r>
        <w:rPr>
          <w:lang w:val="da-DK"/>
        </w:rPr>
        <w:t>O</w:t>
      </w:r>
      <w:r w:rsidR="00000000" w:rsidRPr="001D633E">
        <w:rPr>
          <w:lang w:val="da-DK"/>
        </w:rPr>
        <w:t xml:space="preserve">pgave 4: Faglig begrundelse </w:t>
      </w:r>
    </w:p>
    <w:p w14:paraId="67076306" w14:textId="6ACE8127" w:rsidR="00C77326" w:rsidRPr="001D633E" w:rsidRDefault="00000000">
      <w:pPr>
        <w:rPr>
          <w:lang w:val="da-DK"/>
        </w:rPr>
      </w:pPr>
      <w:r w:rsidRPr="001D633E">
        <w:rPr>
          <w:lang w:val="da-DK"/>
        </w:rPr>
        <w:t>Skriv</w:t>
      </w:r>
      <w:r w:rsidR="001D633E">
        <w:rPr>
          <w:lang w:val="da-DK"/>
        </w:rPr>
        <w:t xml:space="preserve"> en forklaring til Sirius, som du kan give ham ved næste konsultation. (H</w:t>
      </w:r>
      <w:r w:rsidRPr="001D633E">
        <w:rPr>
          <w:lang w:val="da-DK"/>
        </w:rPr>
        <w:t>vorfor mange kulhydrater</w:t>
      </w:r>
      <w:r w:rsidR="001D633E">
        <w:rPr>
          <w:lang w:val="da-DK"/>
        </w:rPr>
        <w:t>?</w:t>
      </w:r>
      <w:r w:rsidRPr="001D633E">
        <w:rPr>
          <w:lang w:val="da-DK"/>
        </w:rPr>
        <w:t xml:space="preserve"> </w:t>
      </w:r>
      <w:r w:rsidR="001D633E">
        <w:rPr>
          <w:lang w:val="da-DK"/>
        </w:rPr>
        <w:t>H</w:t>
      </w:r>
      <w:r w:rsidRPr="001D633E">
        <w:rPr>
          <w:lang w:val="da-DK"/>
        </w:rPr>
        <w:t>vilke fødevarer bidrager mest til fedt og hvorfor det er vigtigt</w:t>
      </w:r>
      <w:r w:rsidR="001D633E">
        <w:rPr>
          <w:lang w:val="da-DK"/>
        </w:rPr>
        <w:t>?</w:t>
      </w:r>
      <w:r w:rsidRPr="001D633E">
        <w:rPr>
          <w:lang w:val="da-DK"/>
        </w:rPr>
        <w:t xml:space="preserve"> </w:t>
      </w:r>
      <w:r w:rsidR="001D633E">
        <w:rPr>
          <w:lang w:val="da-DK"/>
        </w:rPr>
        <w:t>H</w:t>
      </w:r>
      <w:r w:rsidRPr="001D633E">
        <w:rPr>
          <w:lang w:val="da-DK"/>
        </w:rPr>
        <w:t>vordan sikre</w:t>
      </w:r>
      <w:r w:rsidR="001D633E">
        <w:rPr>
          <w:lang w:val="da-DK"/>
        </w:rPr>
        <w:t xml:space="preserve">s </w:t>
      </w:r>
      <w:r w:rsidRPr="001D633E">
        <w:rPr>
          <w:lang w:val="da-DK"/>
        </w:rPr>
        <w:t xml:space="preserve">protein, og hvorfor </w:t>
      </w:r>
      <w:r w:rsidR="001D633E">
        <w:rPr>
          <w:lang w:val="da-DK"/>
        </w:rPr>
        <w:t xml:space="preserve">er </w:t>
      </w:r>
      <w:r w:rsidRPr="001D633E">
        <w:rPr>
          <w:lang w:val="da-DK"/>
        </w:rPr>
        <w:t>dine valg realistiske for bjergmiljøet</w:t>
      </w:r>
      <w:r w:rsidR="001D633E">
        <w:rPr>
          <w:lang w:val="da-DK"/>
        </w:rPr>
        <w:t>?)</w:t>
      </w:r>
    </w:p>
    <w:sectPr w:rsidR="00C77326" w:rsidRPr="001D633E" w:rsidSect="00F75BC3">
      <w:pgSz w:w="12240" w:h="15840"/>
      <w:pgMar w:top="1134" w:right="1134" w:bottom="567" w:left="113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0000000000000000000"/>
    <w:charset w:val="00"/>
    <w:family w:val="auto"/>
    <w:pitch w:val="variable"/>
    <w:sig w:usb0="00000003" w:usb1="00000000" w:usb2="00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Opstilling-talellerbogst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Opstilling-talellerbogst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Opstilling-punkttegn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Opstilling-punkttegn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Opstilling-talellerbogst"/>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Opstilling-punkttegn"/>
      <w:lvlText w:val=""/>
      <w:lvlJc w:val="left"/>
      <w:pPr>
        <w:tabs>
          <w:tab w:val="num" w:pos="360"/>
        </w:tabs>
        <w:ind w:left="360" w:hanging="360"/>
      </w:pPr>
      <w:rPr>
        <w:rFonts w:ascii="Symbol" w:hAnsi="Symbol" w:hint="default"/>
      </w:rPr>
    </w:lvl>
  </w:abstractNum>
  <w:num w:numId="1" w16cid:durableId="1616446962">
    <w:abstractNumId w:val="8"/>
  </w:num>
  <w:num w:numId="2" w16cid:durableId="2069527672">
    <w:abstractNumId w:val="6"/>
  </w:num>
  <w:num w:numId="3" w16cid:durableId="934019389">
    <w:abstractNumId w:val="5"/>
  </w:num>
  <w:num w:numId="4" w16cid:durableId="78527730">
    <w:abstractNumId w:val="4"/>
  </w:num>
  <w:num w:numId="5" w16cid:durableId="313798856">
    <w:abstractNumId w:val="7"/>
  </w:num>
  <w:num w:numId="6" w16cid:durableId="1808281814">
    <w:abstractNumId w:val="3"/>
  </w:num>
  <w:num w:numId="7" w16cid:durableId="1159887869">
    <w:abstractNumId w:val="2"/>
  </w:num>
  <w:num w:numId="8" w16cid:durableId="2048404837">
    <w:abstractNumId w:val="1"/>
  </w:num>
  <w:num w:numId="9" w16cid:durableId="42298968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8"/>
  <w:proofState w:spelling="clean" w:grammar="clean"/>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7730"/>
    <w:rsid w:val="00034616"/>
    <w:rsid w:val="0006063C"/>
    <w:rsid w:val="0015074B"/>
    <w:rsid w:val="001D633E"/>
    <w:rsid w:val="0029639D"/>
    <w:rsid w:val="00326F90"/>
    <w:rsid w:val="00622FE2"/>
    <w:rsid w:val="009416AE"/>
    <w:rsid w:val="00AA1D8D"/>
    <w:rsid w:val="00B47730"/>
    <w:rsid w:val="00C77326"/>
    <w:rsid w:val="00CB0664"/>
    <w:rsid w:val="00F75BC3"/>
    <w:rsid w:val="00FC693F"/>
    <w:rsid w:val="00FF4F8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580E5B5"/>
  <w14:defaultImageDpi w14:val="300"/>
  <w15:docId w15:val="{FC666C33-A6A4-8042-8895-3EE6614FEC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693F"/>
  </w:style>
  <w:style w:type="paragraph" w:styleId="Overskrift1">
    <w:name w:val="heading 1"/>
    <w:basedOn w:val="Normal"/>
    <w:next w:val="Normal"/>
    <w:link w:val="Overskrift1Tegn"/>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Overskrift2">
    <w:name w:val="heading 2"/>
    <w:basedOn w:val="Normal"/>
    <w:next w:val="Normal"/>
    <w:link w:val="Overskrift2Tegn"/>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Overskrift3">
    <w:name w:val="heading 3"/>
    <w:basedOn w:val="Normal"/>
    <w:next w:val="Normal"/>
    <w:link w:val="Overskrift3Tegn"/>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Overskrift4">
    <w:name w:val="heading 4"/>
    <w:basedOn w:val="Normal"/>
    <w:next w:val="Normal"/>
    <w:link w:val="Overskrift4Tegn"/>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Overskrift5">
    <w:name w:val="heading 5"/>
    <w:basedOn w:val="Normal"/>
    <w:next w:val="Normal"/>
    <w:link w:val="Overskrift5Tegn"/>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Overskrift6">
    <w:name w:val="heading 6"/>
    <w:basedOn w:val="Normal"/>
    <w:next w:val="Normal"/>
    <w:link w:val="Overskrift6Tegn"/>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Overskrift7">
    <w:name w:val="heading 7"/>
    <w:basedOn w:val="Normal"/>
    <w:next w:val="Normal"/>
    <w:link w:val="Overskrift7Tegn"/>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Overskrift8">
    <w:name w:val="heading 8"/>
    <w:basedOn w:val="Normal"/>
    <w:next w:val="Normal"/>
    <w:link w:val="Overskrift8Tegn"/>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Overskrift9">
    <w:name w:val="heading 9"/>
    <w:basedOn w:val="Normal"/>
    <w:next w:val="Normal"/>
    <w:link w:val="Overskrift9Tegn"/>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hoved">
    <w:name w:val="header"/>
    <w:basedOn w:val="Normal"/>
    <w:link w:val="SidehovedTegn"/>
    <w:uiPriority w:val="99"/>
    <w:unhideWhenUsed/>
    <w:rsid w:val="00E618BF"/>
    <w:pPr>
      <w:tabs>
        <w:tab w:val="center" w:pos="4680"/>
        <w:tab w:val="right" w:pos="9360"/>
      </w:tabs>
      <w:spacing w:after="0" w:line="240" w:lineRule="auto"/>
    </w:pPr>
  </w:style>
  <w:style w:type="character" w:customStyle="1" w:styleId="SidehovedTegn">
    <w:name w:val="Sidehoved Tegn"/>
    <w:basedOn w:val="Standardskrifttypeiafsnit"/>
    <w:link w:val="Sidehoved"/>
    <w:uiPriority w:val="99"/>
    <w:rsid w:val="00E618BF"/>
  </w:style>
  <w:style w:type="paragraph" w:styleId="Sidefod">
    <w:name w:val="footer"/>
    <w:basedOn w:val="Normal"/>
    <w:link w:val="SidefodTegn"/>
    <w:uiPriority w:val="99"/>
    <w:unhideWhenUsed/>
    <w:rsid w:val="00E618BF"/>
    <w:pPr>
      <w:tabs>
        <w:tab w:val="center" w:pos="4680"/>
        <w:tab w:val="right" w:pos="9360"/>
      </w:tabs>
      <w:spacing w:after="0" w:line="240" w:lineRule="auto"/>
    </w:pPr>
  </w:style>
  <w:style w:type="character" w:customStyle="1" w:styleId="SidefodTegn">
    <w:name w:val="Sidefod Tegn"/>
    <w:basedOn w:val="Standardskrifttypeiafsnit"/>
    <w:link w:val="Sidefod"/>
    <w:uiPriority w:val="99"/>
    <w:rsid w:val="00E618BF"/>
  </w:style>
  <w:style w:type="paragraph" w:styleId="Ingenafstand">
    <w:name w:val="No Spacing"/>
    <w:uiPriority w:val="1"/>
    <w:qFormat/>
    <w:rsid w:val="00FC693F"/>
    <w:pPr>
      <w:spacing w:after="0" w:line="240" w:lineRule="auto"/>
    </w:pPr>
  </w:style>
  <w:style w:type="character" w:customStyle="1" w:styleId="Overskrift1Tegn">
    <w:name w:val="Overskrift 1 Tegn"/>
    <w:basedOn w:val="Standardskrifttypeiafsnit"/>
    <w:link w:val="Overskrift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Overskrift2Tegn">
    <w:name w:val="Overskrift 2 Tegn"/>
    <w:basedOn w:val="Standardskrifttypeiafsnit"/>
    <w:link w:val="Overskrift2"/>
    <w:uiPriority w:val="9"/>
    <w:rsid w:val="00FC693F"/>
    <w:rPr>
      <w:rFonts w:asciiTheme="majorHAnsi" w:eastAsiaTheme="majorEastAsia" w:hAnsiTheme="majorHAnsi" w:cstheme="majorBidi"/>
      <w:b/>
      <w:bCs/>
      <w:color w:val="4F81BD" w:themeColor="accent1"/>
      <w:sz w:val="26"/>
      <w:szCs w:val="26"/>
    </w:rPr>
  </w:style>
  <w:style w:type="character" w:customStyle="1" w:styleId="Overskrift3Tegn">
    <w:name w:val="Overskrift 3 Tegn"/>
    <w:basedOn w:val="Standardskrifttypeiafsnit"/>
    <w:link w:val="Overskrift3"/>
    <w:uiPriority w:val="9"/>
    <w:rsid w:val="00FC693F"/>
    <w:rPr>
      <w:rFonts w:asciiTheme="majorHAnsi" w:eastAsiaTheme="majorEastAsia" w:hAnsiTheme="majorHAnsi" w:cstheme="majorBidi"/>
      <w:b/>
      <w:bCs/>
      <w:color w:val="4F81BD" w:themeColor="accent1"/>
    </w:rPr>
  </w:style>
  <w:style w:type="paragraph" w:styleId="Titel">
    <w:name w:val="Title"/>
    <w:basedOn w:val="Normal"/>
    <w:next w:val="Normal"/>
    <w:link w:val="TitelTegn"/>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Tegn">
    <w:name w:val="Titel Tegn"/>
    <w:basedOn w:val="Standardskrifttypeiafsnit"/>
    <w:link w:val="Titel"/>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Undertitel">
    <w:name w:val="Subtitle"/>
    <w:basedOn w:val="Normal"/>
    <w:next w:val="Normal"/>
    <w:link w:val="UndertitelTegn"/>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UndertitelTegn">
    <w:name w:val="Undertitel Tegn"/>
    <w:basedOn w:val="Standardskrifttypeiafsnit"/>
    <w:link w:val="Undertitel"/>
    <w:uiPriority w:val="11"/>
    <w:rsid w:val="00FC693F"/>
    <w:rPr>
      <w:rFonts w:asciiTheme="majorHAnsi" w:eastAsiaTheme="majorEastAsia" w:hAnsiTheme="majorHAnsi" w:cstheme="majorBidi"/>
      <w:i/>
      <w:iCs/>
      <w:color w:val="4F81BD" w:themeColor="accent1"/>
      <w:spacing w:val="15"/>
      <w:sz w:val="24"/>
      <w:szCs w:val="24"/>
    </w:rPr>
  </w:style>
  <w:style w:type="paragraph" w:styleId="Listeafsnit">
    <w:name w:val="List Paragraph"/>
    <w:basedOn w:val="Normal"/>
    <w:uiPriority w:val="34"/>
    <w:qFormat/>
    <w:rsid w:val="00FC693F"/>
    <w:pPr>
      <w:ind w:left="720"/>
      <w:contextualSpacing/>
    </w:pPr>
  </w:style>
  <w:style w:type="paragraph" w:styleId="Brdtekst">
    <w:name w:val="Body Text"/>
    <w:basedOn w:val="Normal"/>
    <w:link w:val="BrdtekstTegn"/>
    <w:uiPriority w:val="99"/>
    <w:unhideWhenUsed/>
    <w:rsid w:val="00AA1D8D"/>
    <w:pPr>
      <w:spacing w:after="120"/>
    </w:pPr>
  </w:style>
  <w:style w:type="character" w:customStyle="1" w:styleId="BrdtekstTegn">
    <w:name w:val="Brødtekst Tegn"/>
    <w:basedOn w:val="Standardskrifttypeiafsnit"/>
    <w:link w:val="Brdtekst"/>
    <w:uiPriority w:val="99"/>
    <w:rsid w:val="00AA1D8D"/>
  </w:style>
  <w:style w:type="paragraph" w:styleId="Brdtekst2">
    <w:name w:val="Body Text 2"/>
    <w:basedOn w:val="Normal"/>
    <w:link w:val="Brdtekst2Tegn"/>
    <w:uiPriority w:val="99"/>
    <w:unhideWhenUsed/>
    <w:rsid w:val="00AA1D8D"/>
    <w:pPr>
      <w:spacing w:after="120" w:line="480" w:lineRule="auto"/>
    </w:pPr>
  </w:style>
  <w:style w:type="character" w:customStyle="1" w:styleId="Brdtekst2Tegn">
    <w:name w:val="Brødtekst 2 Tegn"/>
    <w:basedOn w:val="Standardskrifttypeiafsnit"/>
    <w:link w:val="Brdtekst2"/>
    <w:uiPriority w:val="99"/>
    <w:rsid w:val="00AA1D8D"/>
  </w:style>
  <w:style w:type="paragraph" w:styleId="Brdtekst3">
    <w:name w:val="Body Text 3"/>
    <w:basedOn w:val="Normal"/>
    <w:link w:val="Brdtekst3Tegn"/>
    <w:uiPriority w:val="99"/>
    <w:unhideWhenUsed/>
    <w:rsid w:val="00AA1D8D"/>
    <w:pPr>
      <w:spacing w:after="120"/>
    </w:pPr>
    <w:rPr>
      <w:sz w:val="16"/>
      <w:szCs w:val="16"/>
    </w:rPr>
  </w:style>
  <w:style w:type="character" w:customStyle="1" w:styleId="Brdtekst3Tegn">
    <w:name w:val="Brødtekst 3 Tegn"/>
    <w:basedOn w:val="Standardskrifttypeiafsnit"/>
    <w:link w:val="Brdtekst3"/>
    <w:uiPriority w:val="99"/>
    <w:rsid w:val="00AA1D8D"/>
    <w:rPr>
      <w:sz w:val="16"/>
      <w:szCs w:val="16"/>
    </w:rPr>
  </w:style>
  <w:style w:type="paragraph" w:styleId="Liste">
    <w:name w:val="List"/>
    <w:basedOn w:val="Normal"/>
    <w:uiPriority w:val="99"/>
    <w:unhideWhenUsed/>
    <w:rsid w:val="00AA1D8D"/>
    <w:pPr>
      <w:ind w:left="360" w:hanging="360"/>
      <w:contextualSpacing/>
    </w:pPr>
  </w:style>
  <w:style w:type="paragraph" w:styleId="Liste2">
    <w:name w:val="List 2"/>
    <w:basedOn w:val="Normal"/>
    <w:uiPriority w:val="99"/>
    <w:unhideWhenUsed/>
    <w:rsid w:val="00326F90"/>
    <w:pPr>
      <w:ind w:left="720" w:hanging="360"/>
      <w:contextualSpacing/>
    </w:pPr>
  </w:style>
  <w:style w:type="paragraph" w:styleId="Liste3">
    <w:name w:val="List 3"/>
    <w:basedOn w:val="Normal"/>
    <w:uiPriority w:val="99"/>
    <w:unhideWhenUsed/>
    <w:rsid w:val="00326F90"/>
    <w:pPr>
      <w:ind w:left="1080" w:hanging="360"/>
      <w:contextualSpacing/>
    </w:pPr>
  </w:style>
  <w:style w:type="paragraph" w:styleId="Opstilling-punkttegn">
    <w:name w:val="List Bullet"/>
    <w:basedOn w:val="Normal"/>
    <w:uiPriority w:val="99"/>
    <w:unhideWhenUsed/>
    <w:rsid w:val="00326F90"/>
    <w:pPr>
      <w:numPr>
        <w:numId w:val="1"/>
      </w:numPr>
      <w:contextualSpacing/>
    </w:pPr>
  </w:style>
  <w:style w:type="paragraph" w:styleId="Opstilling-punkttegn2">
    <w:name w:val="List Bullet 2"/>
    <w:basedOn w:val="Normal"/>
    <w:uiPriority w:val="99"/>
    <w:unhideWhenUsed/>
    <w:rsid w:val="00326F90"/>
    <w:pPr>
      <w:numPr>
        <w:numId w:val="2"/>
      </w:numPr>
      <w:contextualSpacing/>
    </w:pPr>
  </w:style>
  <w:style w:type="paragraph" w:styleId="Opstilling-punkttegn3">
    <w:name w:val="List Bullet 3"/>
    <w:basedOn w:val="Normal"/>
    <w:uiPriority w:val="99"/>
    <w:unhideWhenUsed/>
    <w:rsid w:val="00326F90"/>
    <w:pPr>
      <w:numPr>
        <w:numId w:val="3"/>
      </w:numPr>
      <w:contextualSpacing/>
    </w:pPr>
  </w:style>
  <w:style w:type="paragraph" w:styleId="Opstilling-talellerbogst">
    <w:name w:val="List Number"/>
    <w:basedOn w:val="Normal"/>
    <w:uiPriority w:val="99"/>
    <w:unhideWhenUsed/>
    <w:rsid w:val="00326F90"/>
    <w:pPr>
      <w:numPr>
        <w:numId w:val="5"/>
      </w:numPr>
      <w:contextualSpacing/>
    </w:pPr>
  </w:style>
  <w:style w:type="paragraph" w:styleId="Opstilling-talellerbogst2">
    <w:name w:val="List Number 2"/>
    <w:basedOn w:val="Normal"/>
    <w:uiPriority w:val="99"/>
    <w:unhideWhenUsed/>
    <w:rsid w:val="0029639D"/>
    <w:pPr>
      <w:numPr>
        <w:numId w:val="6"/>
      </w:numPr>
      <w:contextualSpacing/>
    </w:pPr>
  </w:style>
  <w:style w:type="paragraph" w:styleId="Opstilling-talellerbogst3">
    <w:name w:val="List Number 3"/>
    <w:basedOn w:val="Normal"/>
    <w:uiPriority w:val="99"/>
    <w:unhideWhenUsed/>
    <w:rsid w:val="0029639D"/>
    <w:pPr>
      <w:numPr>
        <w:numId w:val="7"/>
      </w:numPr>
      <w:contextualSpacing/>
    </w:pPr>
  </w:style>
  <w:style w:type="paragraph" w:styleId="Opstilling-forts">
    <w:name w:val="List Continue"/>
    <w:basedOn w:val="Normal"/>
    <w:uiPriority w:val="99"/>
    <w:unhideWhenUsed/>
    <w:rsid w:val="0029639D"/>
    <w:pPr>
      <w:spacing w:after="120"/>
      <w:ind w:left="360"/>
      <w:contextualSpacing/>
    </w:pPr>
  </w:style>
  <w:style w:type="paragraph" w:styleId="Opstilling-forts2">
    <w:name w:val="List Continue 2"/>
    <w:basedOn w:val="Normal"/>
    <w:uiPriority w:val="99"/>
    <w:unhideWhenUsed/>
    <w:rsid w:val="0029639D"/>
    <w:pPr>
      <w:spacing w:after="120"/>
      <w:ind w:left="720"/>
      <w:contextualSpacing/>
    </w:pPr>
  </w:style>
  <w:style w:type="paragraph" w:styleId="Opstilling-forts3">
    <w:name w:val="List Continue 3"/>
    <w:basedOn w:val="Normal"/>
    <w:uiPriority w:val="99"/>
    <w:unhideWhenUsed/>
    <w:rsid w:val="0029639D"/>
    <w:pPr>
      <w:spacing w:after="120"/>
      <w:ind w:left="1080"/>
      <w:contextualSpacing/>
    </w:pPr>
  </w:style>
  <w:style w:type="paragraph" w:styleId="Makrotekst">
    <w:name w:val="macro"/>
    <w:link w:val="MakrotekstTegn"/>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krotekstTegn">
    <w:name w:val="Makrotekst Tegn"/>
    <w:basedOn w:val="Standardskrifttypeiafsnit"/>
    <w:link w:val="Makrotekst"/>
    <w:uiPriority w:val="99"/>
    <w:rsid w:val="0029639D"/>
    <w:rPr>
      <w:rFonts w:ascii="Courier" w:hAnsi="Courier"/>
      <w:sz w:val="20"/>
      <w:szCs w:val="20"/>
    </w:rPr>
  </w:style>
  <w:style w:type="paragraph" w:styleId="Citat">
    <w:name w:val="Quote"/>
    <w:basedOn w:val="Normal"/>
    <w:next w:val="Normal"/>
    <w:link w:val="CitatTegn"/>
    <w:uiPriority w:val="29"/>
    <w:qFormat/>
    <w:rsid w:val="00FC693F"/>
    <w:rPr>
      <w:i/>
      <w:iCs/>
      <w:color w:val="000000" w:themeColor="text1"/>
    </w:rPr>
  </w:style>
  <w:style w:type="character" w:customStyle="1" w:styleId="CitatTegn">
    <w:name w:val="Citat Tegn"/>
    <w:basedOn w:val="Standardskrifttypeiafsnit"/>
    <w:link w:val="Citat"/>
    <w:uiPriority w:val="29"/>
    <w:rsid w:val="00FC693F"/>
    <w:rPr>
      <w:i/>
      <w:iCs/>
      <w:color w:val="000000" w:themeColor="text1"/>
    </w:rPr>
  </w:style>
  <w:style w:type="character" w:customStyle="1" w:styleId="Overskrift4Tegn">
    <w:name w:val="Overskrift 4 Tegn"/>
    <w:basedOn w:val="Standardskrifttypeiafsnit"/>
    <w:link w:val="Overskrift4"/>
    <w:uiPriority w:val="9"/>
    <w:semiHidden/>
    <w:rsid w:val="00FC693F"/>
    <w:rPr>
      <w:rFonts w:asciiTheme="majorHAnsi" w:eastAsiaTheme="majorEastAsia" w:hAnsiTheme="majorHAnsi" w:cstheme="majorBidi"/>
      <w:b/>
      <w:bCs/>
      <w:i/>
      <w:iCs/>
      <w:color w:val="4F81BD" w:themeColor="accent1"/>
    </w:rPr>
  </w:style>
  <w:style w:type="character" w:customStyle="1" w:styleId="Overskrift5Tegn">
    <w:name w:val="Overskrift 5 Tegn"/>
    <w:basedOn w:val="Standardskrifttypeiafsnit"/>
    <w:link w:val="Overskrift5"/>
    <w:uiPriority w:val="9"/>
    <w:semiHidden/>
    <w:rsid w:val="00FC693F"/>
    <w:rPr>
      <w:rFonts w:asciiTheme="majorHAnsi" w:eastAsiaTheme="majorEastAsia" w:hAnsiTheme="majorHAnsi" w:cstheme="majorBidi"/>
      <w:color w:val="243F60" w:themeColor="accent1" w:themeShade="7F"/>
    </w:rPr>
  </w:style>
  <w:style w:type="character" w:customStyle="1" w:styleId="Overskrift6Tegn">
    <w:name w:val="Overskrift 6 Tegn"/>
    <w:basedOn w:val="Standardskrifttypeiafsnit"/>
    <w:link w:val="Overskrift6"/>
    <w:uiPriority w:val="9"/>
    <w:semiHidden/>
    <w:rsid w:val="00FC693F"/>
    <w:rPr>
      <w:rFonts w:asciiTheme="majorHAnsi" w:eastAsiaTheme="majorEastAsia" w:hAnsiTheme="majorHAnsi" w:cstheme="majorBidi"/>
      <w:i/>
      <w:iCs/>
      <w:color w:val="243F60" w:themeColor="accent1" w:themeShade="7F"/>
    </w:rPr>
  </w:style>
  <w:style w:type="character" w:customStyle="1" w:styleId="Overskrift7Tegn">
    <w:name w:val="Overskrift 7 Tegn"/>
    <w:basedOn w:val="Standardskrifttypeiafsnit"/>
    <w:link w:val="Overskrift7"/>
    <w:uiPriority w:val="9"/>
    <w:semiHidden/>
    <w:rsid w:val="00FC693F"/>
    <w:rPr>
      <w:rFonts w:asciiTheme="majorHAnsi" w:eastAsiaTheme="majorEastAsia" w:hAnsiTheme="majorHAnsi" w:cstheme="majorBidi"/>
      <w:i/>
      <w:iCs/>
      <w:color w:val="404040" w:themeColor="text1" w:themeTint="BF"/>
    </w:rPr>
  </w:style>
  <w:style w:type="character" w:customStyle="1" w:styleId="Overskrift8Tegn">
    <w:name w:val="Overskrift 8 Tegn"/>
    <w:basedOn w:val="Standardskrifttypeiafsnit"/>
    <w:link w:val="Overskrift8"/>
    <w:uiPriority w:val="9"/>
    <w:semiHidden/>
    <w:rsid w:val="00FC693F"/>
    <w:rPr>
      <w:rFonts w:asciiTheme="majorHAnsi" w:eastAsiaTheme="majorEastAsia" w:hAnsiTheme="majorHAnsi" w:cstheme="majorBidi"/>
      <w:color w:val="4F81BD" w:themeColor="accent1"/>
      <w:sz w:val="20"/>
      <w:szCs w:val="20"/>
    </w:rPr>
  </w:style>
  <w:style w:type="character" w:customStyle="1" w:styleId="Overskrift9Tegn">
    <w:name w:val="Overskrift 9 Tegn"/>
    <w:basedOn w:val="Standardskrifttypeiafsnit"/>
    <w:link w:val="Overskrift9"/>
    <w:uiPriority w:val="9"/>
    <w:semiHidden/>
    <w:rsid w:val="00FC693F"/>
    <w:rPr>
      <w:rFonts w:asciiTheme="majorHAnsi" w:eastAsiaTheme="majorEastAsia" w:hAnsiTheme="majorHAnsi" w:cstheme="majorBidi"/>
      <w:i/>
      <w:iCs/>
      <w:color w:val="404040" w:themeColor="text1" w:themeTint="BF"/>
      <w:sz w:val="20"/>
      <w:szCs w:val="20"/>
    </w:rPr>
  </w:style>
  <w:style w:type="paragraph" w:styleId="Billedtekst">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k">
    <w:name w:val="Strong"/>
    <w:basedOn w:val="Standardskrifttypeiafsnit"/>
    <w:uiPriority w:val="22"/>
    <w:qFormat/>
    <w:rsid w:val="00FC693F"/>
    <w:rPr>
      <w:b/>
      <w:bCs/>
    </w:rPr>
  </w:style>
  <w:style w:type="character" w:styleId="Fremhv">
    <w:name w:val="Emphasis"/>
    <w:basedOn w:val="Standardskrifttypeiafsnit"/>
    <w:uiPriority w:val="20"/>
    <w:qFormat/>
    <w:rsid w:val="00FC693F"/>
    <w:rPr>
      <w:i/>
      <w:iCs/>
    </w:rPr>
  </w:style>
  <w:style w:type="paragraph" w:styleId="Strktcitat">
    <w:name w:val="Intense Quote"/>
    <w:basedOn w:val="Normal"/>
    <w:next w:val="Normal"/>
    <w:link w:val="StrktcitatTegn"/>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StrktcitatTegn">
    <w:name w:val="Stærkt citat Tegn"/>
    <w:basedOn w:val="Standardskrifttypeiafsnit"/>
    <w:link w:val="Strktcitat"/>
    <w:uiPriority w:val="30"/>
    <w:rsid w:val="00FC693F"/>
    <w:rPr>
      <w:b/>
      <w:bCs/>
      <w:i/>
      <w:iCs/>
      <w:color w:val="4F81BD" w:themeColor="accent1"/>
    </w:rPr>
  </w:style>
  <w:style w:type="character" w:styleId="Svagfremhvning">
    <w:name w:val="Subtle Emphasis"/>
    <w:basedOn w:val="Standardskrifttypeiafsnit"/>
    <w:uiPriority w:val="19"/>
    <w:qFormat/>
    <w:rsid w:val="00FC693F"/>
    <w:rPr>
      <w:i/>
      <w:iCs/>
      <w:color w:val="808080" w:themeColor="text1" w:themeTint="7F"/>
    </w:rPr>
  </w:style>
  <w:style w:type="character" w:styleId="Kraftigfremhvning">
    <w:name w:val="Intense Emphasis"/>
    <w:basedOn w:val="Standardskrifttypeiafsnit"/>
    <w:uiPriority w:val="21"/>
    <w:qFormat/>
    <w:rsid w:val="00FC693F"/>
    <w:rPr>
      <w:b/>
      <w:bCs/>
      <w:i/>
      <w:iCs/>
      <w:color w:val="4F81BD" w:themeColor="accent1"/>
    </w:rPr>
  </w:style>
  <w:style w:type="character" w:styleId="Svaghenvisning">
    <w:name w:val="Subtle Reference"/>
    <w:basedOn w:val="Standardskrifttypeiafsnit"/>
    <w:uiPriority w:val="31"/>
    <w:qFormat/>
    <w:rsid w:val="00FC693F"/>
    <w:rPr>
      <w:smallCaps/>
      <w:color w:val="C0504D" w:themeColor="accent2"/>
      <w:u w:val="single"/>
    </w:rPr>
  </w:style>
  <w:style w:type="character" w:styleId="Kraftighenvisning">
    <w:name w:val="Intense Reference"/>
    <w:basedOn w:val="Standardskrifttypeiafsnit"/>
    <w:uiPriority w:val="32"/>
    <w:qFormat/>
    <w:rsid w:val="00FC693F"/>
    <w:rPr>
      <w:b/>
      <w:bCs/>
      <w:smallCaps/>
      <w:color w:val="C0504D" w:themeColor="accent2"/>
      <w:spacing w:val="5"/>
      <w:u w:val="single"/>
    </w:rPr>
  </w:style>
  <w:style w:type="character" w:styleId="Bogenstitel">
    <w:name w:val="Book Title"/>
    <w:basedOn w:val="Standardskrifttypeiafsnit"/>
    <w:uiPriority w:val="33"/>
    <w:qFormat/>
    <w:rsid w:val="00FC693F"/>
    <w:rPr>
      <w:b/>
      <w:bCs/>
      <w:smallCaps/>
      <w:spacing w:val="5"/>
    </w:rPr>
  </w:style>
  <w:style w:type="paragraph" w:styleId="Overskrift">
    <w:name w:val="TOC Heading"/>
    <w:basedOn w:val="Overskrift1"/>
    <w:next w:val="Normal"/>
    <w:uiPriority w:val="39"/>
    <w:semiHidden/>
    <w:unhideWhenUsed/>
    <w:qFormat/>
    <w:rsid w:val="00FC693F"/>
    <w:pPr>
      <w:outlineLvl w:val="9"/>
    </w:pPr>
  </w:style>
  <w:style w:type="table" w:styleId="Tabel-Gitter">
    <w:name w:val="Table Grid"/>
    <w:basedOn w:val="Tabel-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ysskygge">
    <w:name w:val="Light Shading"/>
    <w:basedOn w:val="Tabel-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ysskygge-farve1">
    <w:name w:val="Light Shading Accent 1"/>
    <w:basedOn w:val="Tabel-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ysskygge-fremhvningsfarve2">
    <w:name w:val="Light Shading Accent 2"/>
    <w:basedOn w:val="Tabel-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ysskygge-fremhvningsfarve3">
    <w:name w:val="Light Shading Accent 3"/>
    <w:basedOn w:val="Tabel-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ysskygge-fremhvningsfarve4">
    <w:name w:val="Light Shading Accent 4"/>
    <w:basedOn w:val="Tabel-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ysskygge-fremhvningsfarve5">
    <w:name w:val="Light Shading Accent 5"/>
    <w:basedOn w:val="Tabel-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ysskygge-fremhvningsfarve6">
    <w:name w:val="Light Shading Accent 6"/>
    <w:basedOn w:val="Tabel-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ysliste">
    <w:name w:val="Light List"/>
    <w:basedOn w:val="Tabel-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ysliste-farve1">
    <w:name w:val="Light List Accent 1"/>
    <w:basedOn w:val="Tabel-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ysliste-fremhvningsfarve2">
    <w:name w:val="Light List Accent 2"/>
    <w:basedOn w:val="Tabel-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ysliste-fremhvningsfarve3">
    <w:name w:val="Light List Accent 3"/>
    <w:basedOn w:val="Tabel-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ysliste-fremhvningsfarve4">
    <w:name w:val="Light List Accent 4"/>
    <w:basedOn w:val="Tabel-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ysliste-fremhvningsfarve5">
    <w:name w:val="Light List Accent 5"/>
    <w:basedOn w:val="Tabel-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ysliste-fremhvningsfarve6">
    <w:name w:val="Light List Accent 6"/>
    <w:basedOn w:val="Tabel-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ystgitter">
    <w:name w:val="Light Grid"/>
    <w:basedOn w:val="Tabel-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ystgitter-farve1">
    <w:name w:val="Light Grid Accent 1"/>
    <w:basedOn w:val="Tabel-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ystgitter-fremhvningsfarve2">
    <w:name w:val="Light Grid Accent 2"/>
    <w:basedOn w:val="Tabel-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ystgitter-fremhvningsfarve3">
    <w:name w:val="Light Grid Accent 3"/>
    <w:basedOn w:val="Tabel-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ystgitter-fremhvningsfarve4">
    <w:name w:val="Light Grid Accent 4"/>
    <w:basedOn w:val="Tabel-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ystgitter-fremhvningsfarve5">
    <w:name w:val="Light Grid Accent 5"/>
    <w:basedOn w:val="Tabel-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ystgitter-fremhvningsfarve6">
    <w:name w:val="Light Grid Accent 6"/>
    <w:basedOn w:val="Tabel-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kygge1">
    <w:name w:val="Medium Shading 1"/>
    <w:basedOn w:val="Tabel-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kygge1-farve1">
    <w:name w:val="Medium Shading 1 Accent 1"/>
    <w:basedOn w:val="Tabel-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kygge1-fremhvningsfarve2">
    <w:name w:val="Medium Shading 1 Accent 2"/>
    <w:basedOn w:val="Tabel-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kygge1-fremhvningsfarve3">
    <w:name w:val="Medium Shading 1 Accent 3"/>
    <w:basedOn w:val="Tabel-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kygge1-fremhvningsfarve4">
    <w:name w:val="Medium Shading 1 Accent 4"/>
    <w:basedOn w:val="Tabel-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kygge1-fremhvningsfarve5">
    <w:name w:val="Medium Shading 1 Accent 5"/>
    <w:basedOn w:val="Tabel-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kygge1-fremhvningsfarve6">
    <w:name w:val="Medium Shading 1 Accent 6"/>
    <w:basedOn w:val="Tabel-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kygge2">
    <w:name w:val="Medium Shading 2"/>
    <w:basedOn w:val="Tabel-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kygge2-farve1">
    <w:name w:val="Medium Shading 2 Accent 1"/>
    <w:basedOn w:val="Tabel-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kygge2-fremhvningsfarve2">
    <w:name w:val="Medium Shading 2 Accent 2"/>
    <w:basedOn w:val="Tabel-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kygge2-fremhvningsfarve3">
    <w:name w:val="Medium Shading 2 Accent 3"/>
    <w:basedOn w:val="Tabel-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kygge2-fremhvningsfarve4">
    <w:name w:val="Medium Shading 2 Accent 4"/>
    <w:basedOn w:val="Tabel-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kygge2-fremhvningsfarve5">
    <w:name w:val="Medium Shading 2 Accent 5"/>
    <w:basedOn w:val="Tabel-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kygge2-fremhvningsfarve6">
    <w:name w:val="Medium Shading 2 Accent 6"/>
    <w:basedOn w:val="Tabel-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e1">
    <w:name w:val="Medium List 1"/>
    <w:basedOn w:val="Tabel-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e1-farve1">
    <w:name w:val="Medium List 1 Accent 1"/>
    <w:basedOn w:val="Tabel-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e1-fremhvningsfarve2">
    <w:name w:val="Medium List 1 Accent 2"/>
    <w:basedOn w:val="Tabel-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e1-fremhvningsfarve3">
    <w:name w:val="Medium List 1 Accent 3"/>
    <w:basedOn w:val="Tabel-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e1-fremhvningsfarve4">
    <w:name w:val="Medium List 1 Accent 4"/>
    <w:basedOn w:val="Tabel-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e1-fremhvningsfarve5">
    <w:name w:val="Medium List 1 Accent 5"/>
    <w:basedOn w:val="Tabel-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e1-fremhvningsfarve6">
    <w:name w:val="Medium List 1 Accent 6"/>
    <w:basedOn w:val="Tabel-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e2">
    <w:name w:val="Medium List 2"/>
    <w:basedOn w:val="Tabel-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e2-fremhvningsfarve1">
    <w:name w:val="Medium List 2 Accent 1"/>
    <w:basedOn w:val="Tabel-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e2-fremhvningsfarve2">
    <w:name w:val="Medium List 2 Accent 2"/>
    <w:basedOn w:val="Tabel-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e2-fremhvningsfarve3">
    <w:name w:val="Medium List 2 Accent 3"/>
    <w:basedOn w:val="Tabel-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e2-fremhvningsfarve4">
    <w:name w:val="Medium List 2 Accent 4"/>
    <w:basedOn w:val="Tabel-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e2-fremhvningsfarve5">
    <w:name w:val="Medium List 2 Accent 5"/>
    <w:basedOn w:val="Tabel-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e2-fremhvningsfarve6">
    <w:name w:val="Medium List 2 Accent 6"/>
    <w:basedOn w:val="Tabel-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itter1">
    <w:name w:val="Medium Grid 1"/>
    <w:basedOn w:val="Tabel-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itter1-fremhvningsfarve1">
    <w:name w:val="Medium Grid 1 Accent 1"/>
    <w:basedOn w:val="Tabel-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itter1-fremhvningsfarve2">
    <w:name w:val="Medium Grid 1 Accent 2"/>
    <w:basedOn w:val="Tabel-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itter1-fremhvningsfarve3">
    <w:name w:val="Medium Grid 1 Accent 3"/>
    <w:basedOn w:val="Tabel-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itter1-fremhvningsfarve4">
    <w:name w:val="Medium Grid 1 Accent 4"/>
    <w:basedOn w:val="Tabel-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itter1-fremhvningsfarve5">
    <w:name w:val="Medium Grid 1 Accent 5"/>
    <w:basedOn w:val="Tabel-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itter1-fremhvningsfarve6">
    <w:name w:val="Medium Grid 1 Accent 6"/>
    <w:basedOn w:val="Tabel-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itter2">
    <w:name w:val="Medium Grid 2"/>
    <w:basedOn w:val="Tabel-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itter2-fremhvningsfarve1">
    <w:name w:val="Medium Grid 2 Accent 1"/>
    <w:basedOn w:val="Tabel-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itter2-fremhvningsfarve2">
    <w:name w:val="Medium Grid 2 Accent 2"/>
    <w:basedOn w:val="Tabel-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itter2-fremhvningsfarve3">
    <w:name w:val="Medium Grid 2 Accent 3"/>
    <w:basedOn w:val="Tabel-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itter2-fremhvningsfarve4">
    <w:name w:val="Medium Grid 2 Accent 4"/>
    <w:basedOn w:val="Tabel-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itter2-fremhvningsfarve5">
    <w:name w:val="Medium Grid 2 Accent 5"/>
    <w:basedOn w:val="Tabel-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itter2-fremhvningsfarve6">
    <w:name w:val="Medium Grid 2 Accent 6"/>
    <w:basedOn w:val="Tabel-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itter3">
    <w:name w:val="Medium Grid 3"/>
    <w:basedOn w:val="Tabel-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itter3-fremhvningsfarve1">
    <w:name w:val="Medium Grid 3 Accent 1"/>
    <w:basedOn w:val="Tabel-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itter3-fremhvningsfarve2">
    <w:name w:val="Medium Grid 3 Accent 2"/>
    <w:basedOn w:val="Tabel-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itter3-fremhvningsfarve3">
    <w:name w:val="Medium Grid 3 Accent 3"/>
    <w:basedOn w:val="Tabel-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itter3-fremhvningsfarve4">
    <w:name w:val="Medium Grid 3 Accent 4"/>
    <w:basedOn w:val="Tabel-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itter3-fremhvningsfarve5">
    <w:name w:val="Medium Grid 3 Accent 5"/>
    <w:basedOn w:val="Tabel-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itter3-fremhvningsfarve6">
    <w:name w:val="Medium Grid 3 Accent 6"/>
    <w:basedOn w:val="Tabel-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rkliste">
    <w:name w:val="Dark List"/>
    <w:basedOn w:val="Tabel-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Mrkliste-fremhvningsfarve1">
    <w:name w:val="Dark List Accent 1"/>
    <w:basedOn w:val="Tabel-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Mrkliste-fremhvningsfarve2">
    <w:name w:val="Dark List Accent 2"/>
    <w:basedOn w:val="Tabel-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Mrkliste-fremhvningsfarve3">
    <w:name w:val="Dark List Accent 3"/>
    <w:basedOn w:val="Tabel-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Mrkliste-fremhvningsfarve4">
    <w:name w:val="Dark List Accent 4"/>
    <w:basedOn w:val="Tabel-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Mrkliste-fremhvningsfarve5">
    <w:name w:val="Dark List Accent 5"/>
    <w:basedOn w:val="Tabel-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Mrkliste-fremhvningsfarve6">
    <w:name w:val="Dark List Accent 6"/>
    <w:basedOn w:val="Tabel-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Farvetskygge">
    <w:name w:val="Colorful Shading"/>
    <w:basedOn w:val="Tabel-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Farvetskygge-fremhvningsfarve1">
    <w:name w:val="Colorful Shading Accent 1"/>
    <w:basedOn w:val="Tabel-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Farvetskygge-fremhvningsfarve2">
    <w:name w:val="Colorful Shading Accent 2"/>
    <w:basedOn w:val="Tabel-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Farvetskygge-fremhvningsfarve3">
    <w:name w:val="Colorful Shading Accent 3"/>
    <w:basedOn w:val="Tabel-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Farvetskygge-fremhvningsfarve4">
    <w:name w:val="Colorful Shading Accent 4"/>
    <w:basedOn w:val="Tabel-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Farvetskygge-fremhvningsfarve5">
    <w:name w:val="Colorful Shading Accent 5"/>
    <w:basedOn w:val="Tabel-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Farvetskygge-fremhvningsfarve6">
    <w:name w:val="Colorful Shading Accent 6"/>
    <w:basedOn w:val="Tabel-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Farvetliste">
    <w:name w:val="Colorful List"/>
    <w:basedOn w:val="Tabel-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Farvetliste-fremhvningsfarve1">
    <w:name w:val="Colorful List Accent 1"/>
    <w:basedOn w:val="Tabel-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Farvetliste-fremhvningsfarve2">
    <w:name w:val="Colorful List Accent 2"/>
    <w:basedOn w:val="Tabel-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Farvetliste-fremhvningsfarve3">
    <w:name w:val="Colorful List Accent 3"/>
    <w:basedOn w:val="Tabel-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Farvetliste-fremhvningsfarve4">
    <w:name w:val="Colorful List Accent 4"/>
    <w:basedOn w:val="Tabel-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Farvetliste-fremhvningsfarve5">
    <w:name w:val="Colorful List Accent 5"/>
    <w:basedOn w:val="Tabel-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Farvetliste-fremhvningsfarve6">
    <w:name w:val="Colorful List Accent 6"/>
    <w:basedOn w:val="Tabel-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Farvetgitter">
    <w:name w:val="Colorful Grid"/>
    <w:basedOn w:val="Tabel-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Farvetgitter-fremhvningsfarve1">
    <w:name w:val="Colorful Grid Accent 1"/>
    <w:basedOn w:val="Tabel-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Farvetgitter-fremhvningsfarve2">
    <w:name w:val="Colorful Grid Accent 2"/>
    <w:basedOn w:val="Tabel-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Farvetgitter-fremhvningsfarve3">
    <w:name w:val="Colorful Grid Accent 3"/>
    <w:basedOn w:val="Tabel-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Farvetgitter-fremhvningsfarve4">
    <w:name w:val="Colorful Grid Accent 4"/>
    <w:basedOn w:val="Tabel-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Farvetgitter-fremhvningsfarve5">
    <w:name w:val="Colorful Grid Accent 5"/>
    <w:basedOn w:val="Tabel-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Farvetgitter-fremhvningsfarve6">
    <w:name w:val="Colorful Grid Accent 6"/>
    <w:basedOn w:val="Tabel-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customXml" Target="../customXml/item4.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customXml" Target="../customXml/item3.xml"/><Relationship Id="rId5" Type="http://schemas.openxmlformats.org/officeDocument/2006/relationships/webSettings" Target="webSettings.xml"/><Relationship Id="rId10"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 ma:contentTypeID="0x010100C608E2B45CDC1347929F598238C993FB" ma:contentTypeVersion="8" ma:contentTypeDescription="Opret et nyt dokument." ma:contentTypeScope="" ma:versionID="715d3905184ff2bd6bec5f0a6e54e261">
  <xsd:schema xmlns:xsd="http://www.w3.org/2001/XMLSchema" xmlns:xs="http://www.w3.org/2001/XMLSchema" xmlns:p="http://schemas.microsoft.com/office/2006/metadata/properties" xmlns:ns2="d677a391-2d78-4640-8373-d97b97ca1e86" targetNamespace="http://schemas.microsoft.com/office/2006/metadata/properties" ma:root="true" ma:fieldsID="d532198e3846d0553b6dc247f4dcdb45" ns2:_="">
    <xsd:import namespace="d677a391-2d78-4640-8373-d97b97ca1e8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677a391-2d78-4640-8373-d97b97ca1e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customXml/itemProps2.xml><?xml version="1.0" encoding="utf-8"?>
<ds:datastoreItem xmlns:ds="http://schemas.openxmlformats.org/officeDocument/2006/customXml" ds:itemID="{475DA671-8DF6-4661-8EE5-F5D80E82C472}"/>
</file>

<file path=customXml/itemProps3.xml><?xml version="1.0" encoding="utf-8"?>
<ds:datastoreItem xmlns:ds="http://schemas.openxmlformats.org/officeDocument/2006/customXml" ds:itemID="{5DAB332F-B24B-4FBD-A720-74F6F508B72C}"/>
</file>

<file path=customXml/itemProps4.xml><?xml version="1.0" encoding="utf-8"?>
<ds:datastoreItem xmlns:ds="http://schemas.openxmlformats.org/officeDocument/2006/customXml" ds:itemID="{BBD5EBD0-A0A4-45A4-8AFE-5B9979AE2A6F}"/>
</file>

<file path=docProps/app.xml><?xml version="1.0" encoding="utf-8"?>
<Properties xmlns="http://schemas.openxmlformats.org/officeDocument/2006/extended-properties" xmlns:vt="http://schemas.openxmlformats.org/officeDocument/2006/docPropsVTypes">
  <Template>Normal.dotm</Template>
  <TotalTime>1</TotalTime>
  <Pages>1</Pages>
  <Words>270</Words>
  <Characters>1652</Characters>
  <Application>Microsoft Office Word</Application>
  <DocSecurity>0</DocSecurity>
  <Lines>13</Lines>
  <Paragraphs>3</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1919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Caroline Lerche (FGCLE - Undervisere - FR - FG)</cp:lastModifiedBy>
  <cp:revision>3</cp:revision>
  <dcterms:created xsi:type="dcterms:W3CDTF">2025-12-07T14:46:00Z</dcterms:created>
  <dcterms:modified xsi:type="dcterms:W3CDTF">2025-12-07T14:56:00Z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0x010100C608E2B45CDC1347929F598238C993FB</vt:lpwstr>
  </property>
</Properties>
</file>